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25956" w14:textId="36A52A5C"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065253">
        <w:t>4</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15B25957" w14:textId="77777777" w:rsidR="00A14104" w:rsidRPr="0031471F" w:rsidRDefault="00A14104" w:rsidP="00A14104">
      <w:pPr>
        <w:rPr>
          <w:b/>
          <w:sz w:val="24"/>
        </w:rPr>
      </w:pPr>
      <w:r w:rsidRPr="0031471F">
        <w:rPr>
          <w:b/>
          <w:sz w:val="24"/>
        </w:rPr>
        <w:t xml:space="preserve">Model verklaring beschikbaarheid bekwaamheden onderaannemer. </w:t>
      </w:r>
    </w:p>
    <w:p w14:paraId="15B25958" w14:textId="77777777" w:rsidR="00A14104" w:rsidRDefault="00A14104" w:rsidP="00A14104"/>
    <w:p w14:paraId="15B25959" w14:textId="6AE1CEB9" w:rsidR="00A14104" w:rsidRDefault="00A14104" w:rsidP="00A14104">
      <w:r>
        <w:t>Gegevens onderaannemer</w:t>
      </w:r>
      <w:r w:rsidR="00C8678B">
        <w:t xml:space="preserve">: </w:t>
      </w:r>
      <w:sdt>
        <w:sdtPr>
          <w:id w:val="1739123931"/>
          <w:placeholder>
            <w:docPart w:val="DefaultPlaceholder_-1854013440"/>
          </w:placeholder>
          <w:showingPlcHdr/>
          <w:text/>
        </w:sdtPr>
        <w:sdtEndPr/>
        <w:sdtContent>
          <w:r w:rsidR="0031471F" w:rsidRPr="0088181F">
            <w:rPr>
              <w:rStyle w:val="Tekstvantijdelijkeaanduiding"/>
            </w:rPr>
            <w:t>Klik of tik om tekst in te voeren.</w:t>
          </w:r>
        </w:sdtContent>
      </w:sdt>
    </w:p>
    <w:p w14:paraId="15B2595A" w14:textId="77777777" w:rsidR="00A14104" w:rsidRDefault="00A14104" w:rsidP="00A14104"/>
    <w:p w14:paraId="15B2595B" w14:textId="018ACE59" w:rsidR="00A14104" w:rsidRDefault="00A14104" w:rsidP="00A14104">
      <w:r>
        <w:t>Gevestigd te:</w:t>
      </w:r>
      <w:r w:rsidR="00C8678B">
        <w:t xml:space="preserve"> </w:t>
      </w:r>
      <w:sdt>
        <w:sdtPr>
          <w:id w:val="324949687"/>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5C" w14:textId="77777777" w:rsidR="00A14104" w:rsidRDefault="00A14104" w:rsidP="00A14104"/>
    <w:p w14:paraId="15B2595D" w14:textId="3F8A0539" w:rsidR="00A14104" w:rsidRDefault="00A14104" w:rsidP="00A14104">
      <w:r>
        <w:t>Naam:</w:t>
      </w:r>
      <w:r w:rsidR="00C8678B">
        <w:t xml:space="preserve"> </w:t>
      </w:r>
      <w:sdt>
        <w:sdtPr>
          <w:id w:val="616265378"/>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5E" w14:textId="77777777" w:rsidR="00A14104" w:rsidRDefault="00A14104" w:rsidP="00A14104"/>
    <w:p w14:paraId="15B2595F" w14:textId="39E78246" w:rsidR="00A14104" w:rsidRDefault="00A14104" w:rsidP="00A14104">
      <w:r>
        <w:t>Rechtsvorm:</w:t>
      </w:r>
      <w:r w:rsidR="00C8678B">
        <w:t xml:space="preserve"> </w:t>
      </w:r>
      <w:sdt>
        <w:sdtPr>
          <w:id w:val="-43073140"/>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0" w14:textId="77777777" w:rsidR="00A14104" w:rsidRDefault="00A14104" w:rsidP="00A14104"/>
    <w:p w14:paraId="15B25961" w14:textId="57E6D3FA" w:rsidR="00A14104" w:rsidRDefault="00A14104" w:rsidP="00A14104">
      <w:r>
        <w:t>Adresgegevens:</w:t>
      </w:r>
      <w:sdt>
        <w:sdtPr>
          <w:id w:val="-2138629712"/>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2" w14:textId="77777777" w:rsidR="00A14104" w:rsidRDefault="00A14104" w:rsidP="00A14104"/>
    <w:p w14:paraId="15B25963" w14:textId="4051517D" w:rsidR="00A14104" w:rsidRDefault="00A14104" w:rsidP="00A14104">
      <w:r>
        <w:t>E-mail:</w:t>
      </w:r>
      <w:sdt>
        <w:sdtPr>
          <w:id w:val="-767927758"/>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4" w14:textId="77777777" w:rsidR="00A14104" w:rsidRDefault="00A14104" w:rsidP="00A14104"/>
    <w:p w14:paraId="15B25965" w14:textId="53908E8D" w:rsidR="00A14104" w:rsidRDefault="00A14104" w:rsidP="00A14104">
      <w:r>
        <w:t>Fax:</w:t>
      </w:r>
      <w:sdt>
        <w:sdtPr>
          <w:id w:val="-2078121381"/>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6" w14:textId="77777777" w:rsidR="00A14104" w:rsidRDefault="00A14104" w:rsidP="00A14104"/>
    <w:p w14:paraId="15B25967" w14:textId="7A06E2C7" w:rsidR="00A14104" w:rsidRDefault="00A14104" w:rsidP="00A14104">
      <w:r>
        <w:t>Telefoon:</w:t>
      </w:r>
      <w:sdt>
        <w:sdtPr>
          <w:id w:val="-276258126"/>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8" w14:textId="77777777" w:rsidR="00A14104" w:rsidRDefault="00A14104" w:rsidP="00A14104"/>
    <w:p w14:paraId="15B25969" w14:textId="08D641B3" w:rsidR="00A14104" w:rsidRDefault="00065253" w:rsidP="00A14104">
      <w:sdt>
        <w:sdtPr>
          <w:rPr>
            <w:highlight w:val="lightGray"/>
          </w:rPr>
          <w:id w:val="1028057254"/>
          <w:placeholder>
            <w:docPart w:val="DefaultPlaceholder_-1854013440"/>
          </w:placeholder>
          <w:text/>
        </w:sdtPr>
        <w:sdtEndPr/>
        <w:sdtContent>
          <w:r w:rsidR="00A14104" w:rsidRPr="00C8678B">
            <w:rPr>
              <w:highlight w:val="lightGray"/>
            </w:rPr>
            <w:t>[naam onderaannemer]</w:t>
          </w:r>
        </w:sdtContent>
      </w:sdt>
      <w:r w:rsidR="00A14104">
        <w:t xml:space="preserve"> verklaart:</w:t>
      </w:r>
    </w:p>
    <w:p w14:paraId="15B2596A" w14:textId="77777777" w:rsidR="00A14104" w:rsidRDefault="00A14104" w:rsidP="00A14104"/>
    <w:p w14:paraId="15B2596B"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15B2596C"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15B2596D" w14:textId="5234A883" w:rsidR="00A14104" w:rsidRDefault="00A14104" w:rsidP="00A14104">
      <w:pPr>
        <w:pStyle w:val="OpsommingCijfers"/>
        <w:numPr>
          <w:ilvl w:val="0"/>
          <w:numId w:val="29"/>
        </w:numPr>
      </w:pPr>
      <w:r>
        <w:t xml:space="preserve">dat </w:t>
      </w:r>
      <w:r w:rsidR="00F065D5" w:rsidRPr="00F065D5">
        <w:rPr>
          <w:highlight w:val="lightGray"/>
        </w:rPr>
        <w:t xml:space="preserve"> </w:t>
      </w:r>
      <w:sdt>
        <w:sdtPr>
          <w:rPr>
            <w:highlight w:val="lightGray"/>
          </w:rPr>
          <w:id w:val="1720319715"/>
          <w:placeholder>
            <w:docPart w:val="DefaultPlaceholder_-1854013440"/>
          </w:placeholder>
          <w:text/>
        </w:sdtPr>
        <w:sdtEndPr/>
        <w:sdtContent>
          <w:r w:rsidR="00F065D5" w:rsidRPr="00C8678B">
            <w:rPr>
              <w:highlight w:val="lightGray"/>
            </w:rPr>
            <w:t>[naam inschrijver]</w:t>
          </w:r>
        </w:sdtContent>
      </w:sdt>
      <w:r w:rsidR="00F065D5" w:rsidRPr="00F065D5">
        <w:rPr>
          <w:highlight w:val="lightGray"/>
        </w:rPr>
        <w:t xml:space="preserve"> </w:t>
      </w:r>
      <w:r>
        <w:t xml:space="preserve">indien het werk aan </w:t>
      </w:r>
      <w:sdt>
        <w:sdtPr>
          <w:rPr>
            <w:highlight w:val="lightGray"/>
          </w:rPr>
          <w:id w:val="-1839063539"/>
          <w:placeholder>
            <w:docPart w:val="DefaultPlaceholder_-1854013440"/>
          </w:placeholder>
          <w:text/>
        </w:sdtPr>
        <w:sdtEndPr/>
        <w:sdtContent>
          <w:r w:rsidR="00C8678B" w:rsidRPr="00C8678B">
            <w:rPr>
              <w:highlight w:val="lightGray"/>
            </w:rPr>
            <w:t>[naam inschrijver]</w:t>
          </w:r>
        </w:sdtContent>
      </w:sdt>
      <w:r>
        <w:t xml:space="preserve"> zal worden gegund, voor de uitvoering van het werk zal kunnen beschikken over de kennis, ervaring en middelen die de ondergetekende ter beschikking stelt.</w:t>
      </w:r>
    </w:p>
    <w:p w14:paraId="15B2596E" w14:textId="77777777" w:rsidR="00A14104" w:rsidRDefault="00A14104" w:rsidP="00A14104"/>
    <w:p w14:paraId="15B2596F" w14:textId="2CAAA169" w:rsidR="00A14104" w:rsidRDefault="00A14104" w:rsidP="00A14104">
      <w:r>
        <w:t xml:space="preserve">Aldus getekend te </w:t>
      </w:r>
      <w:sdt>
        <w:sdtPr>
          <w:id w:val="-1644960893"/>
          <w:placeholder>
            <w:docPart w:val="DefaultPlaceholder_-1854013440"/>
          </w:placeholder>
          <w:text/>
        </w:sdtPr>
        <w:sdtEndPr/>
        <w:sdtContent>
          <w:r w:rsidRPr="00C8678B">
            <w:t>[plaats],</w:t>
          </w:r>
        </w:sdtContent>
      </w:sdt>
      <w:r>
        <w:t xml:space="preserve"> </w:t>
      </w:r>
      <w:sdt>
        <w:sdtPr>
          <w:id w:val="1375581220"/>
          <w:placeholder>
            <w:docPart w:val="DefaultPlaceholder_-1854013440"/>
          </w:placeholder>
          <w:text/>
        </w:sdtPr>
        <w:sdtEndPr/>
        <w:sdtContent>
          <w:r w:rsidRPr="00C8678B">
            <w:t>[datum]</w:t>
          </w:r>
        </w:sdtContent>
      </w:sdt>
    </w:p>
    <w:p w14:paraId="15B25970" w14:textId="77777777" w:rsidR="00A14104" w:rsidRDefault="00A14104" w:rsidP="00A14104"/>
    <w:sdt>
      <w:sdtPr>
        <w:id w:val="372977276"/>
        <w:placeholder>
          <w:docPart w:val="DefaultPlaceholder_-1854013440"/>
        </w:placeholder>
        <w:text/>
      </w:sdtPr>
      <w:sdtEndPr/>
      <w:sdtContent>
        <w:p w14:paraId="15B25971" w14:textId="0D68DE1F" w:rsidR="00A14104" w:rsidRDefault="00A14104" w:rsidP="00A14104">
          <w:r w:rsidRPr="00C8678B">
            <w:t>[Onderaannemer],</w:t>
          </w:r>
        </w:p>
      </w:sdtContent>
    </w:sdt>
    <w:p w14:paraId="15B25972" w14:textId="77777777" w:rsidR="00A14104" w:rsidRDefault="00A14104" w:rsidP="00A14104"/>
    <w:sdt>
      <w:sdtPr>
        <w:id w:val="1509107324"/>
        <w:placeholder>
          <w:docPart w:val="DefaultPlaceholder_-1854013440"/>
        </w:placeholder>
        <w:text/>
      </w:sdtPr>
      <w:sdtEndPr/>
      <w:sdtContent>
        <w:p w14:paraId="15B25973" w14:textId="22BC4D9C" w:rsidR="00A14104" w:rsidRDefault="00A14104" w:rsidP="00A14104">
          <w:r w:rsidRPr="00C8678B">
            <w:t>[naam vertegenwoordigingsbevoegd natuurlijk persoon]</w:t>
          </w:r>
        </w:p>
      </w:sdtContent>
    </w:sdt>
    <w:p w14:paraId="15B25974" w14:textId="77777777" w:rsidR="00A14104" w:rsidRDefault="00A14104" w:rsidP="00A14104"/>
    <w:sdt>
      <w:sdtPr>
        <w:id w:val="175467038"/>
        <w:placeholder>
          <w:docPart w:val="DefaultPlaceholder_-1854013440"/>
        </w:placeholder>
        <w:text/>
      </w:sdtPr>
      <w:sdtEndPr/>
      <w:sdtContent>
        <w:p w14:paraId="15B25975" w14:textId="695F39D5" w:rsidR="00A14104" w:rsidRDefault="00A14104" w:rsidP="00A14104">
          <w:r w:rsidRPr="00C8678B">
            <w:t>[functie]</w:t>
          </w:r>
        </w:p>
      </w:sdtContent>
    </w:sdt>
    <w:p w14:paraId="15B25976" w14:textId="77777777" w:rsidR="00A14104" w:rsidRDefault="00A14104" w:rsidP="00A14104"/>
    <w:sdt>
      <w:sdtPr>
        <w:id w:val="1628740161"/>
        <w:placeholder>
          <w:docPart w:val="DefaultPlaceholder_-1854013440"/>
        </w:placeholder>
        <w:text/>
      </w:sdtPr>
      <w:sdtEndPr/>
      <w:sdtContent>
        <w:p w14:paraId="15B25977" w14:textId="20712AFA" w:rsidR="00A14104" w:rsidRDefault="00A14104" w:rsidP="00A14104">
          <w:r w:rsidRPr="00C8678B">
            <w:t>[handtekening]</w:t>
          </w:r>
        </w:p>
      </w:sdtContent>
    </w:sdt>
    <w:p w14:paraId="15B25978" w14:textId="77777777" w:rsidR="000B46D8" w:rsidRDefault="000B46D8"/>
    <w:sectPr w:rsidR="000B46D8" w:rsidSect="00177A29">
      <w:headerReference w:type="default" r:id="rId13"/>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F0517" w14:textId="77777777" w:rsidR="00136610" w:rsidRDefault="00136610" w:rsidP="00136610">
      <w:pPr>
        <w:spacing w:line="240" w:lineRule="auto"/>
      </w:pPr>
      <w:r>
        <w:separator/>
      </w:r>
    </w:p>
  </w:endnote>
  <w:endnote w:type="continuationSeparator" w:id="0">
    <w:p w14:paraId="1529A8FD" w14:textId="77777777" w:rsidR="00136610" w:rsidRDefault="00136610" w:rsidP="001366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BD461" w14:textId="77777777" w:rsidR="00136610" w:rsidRDefault="00136610" w:rsidP="00136610">
      <w:pPr>
        <w:spacing w:line="240" w:lineRule="auto"/>
      </w:pPr>
      <w:r>
        <w:separator/>
      </w:r>
    </w:p>
  </w:footnote>
  <w:footnote w:type="continuationSeparator" w:id="0">
    <w:p w14:paraId="4EF2850E" w14:textId="77777777" w:rsidR="00136610" w:rsidRDefault="00136610" w:rsidP="001366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vertAnchor="page" w:horzAnchor="page" w:tblpX="1759" w:tblpY="625"/>
      <w:tblOverlap w:val="never"/>
      <w:tblW w:w="9230"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660"/>
      <w:gridCol w:w="2570"/>
    </w:tblGrid>
    <w:tr w:rsidR="00136610" w:rsidRPr="00683140" w14:paraId="09879813" w14:textId="77777777" w:rsidTr="00136610">
      <w:trPr>
        <w:trHeight w:val="2305"/>
      </w:trPr>
      <w:tc>
        <w:tcPr>
          <w:tcW w:w="6660" w:type="dxa"/>
          <w:tcMar>
            <w:top w:w="0" w:type="dxa"/>
            <w:left w:w="0" w:type="dxa"/>
            <w:bottom w:w="0" w:type="dxa"/>
            <w:right w:w="0" w:type="dxa"/>
          </w:tcMar>
        </w:tcPr>
        <w:p w14:paraId="54020213" w14:textId="77777777" w:rsidR="00211EE7" w:rsidRDefault="00211EE7" w:rsidP="00211EE7">
          <w:pPr>
            <w:pStyle w:val="Koptekst"/>
          </w:pPr>
          <w:r>
            <w:t>Gemeente Amsterdam</w:t>
          </w:r>
        </w:p>
        <w:p w14:paraId="6C166A31" w14:textId="77777777" w:rsidR="00211EE7" w:rsidRDefault="00211EE7" w:rsidP="00211EE7">
          <w:pPr>
            <w:pStyle w:val="Koptekst"/>
          </w:pPr>
        </w:p>
        <w:p w14:paraId="32F4CB18" w14:textId="77777777" w:rsidR="00211EE7" w:rsidRDefault="00211EE7" w:rsidP="00211EE7">
          <w:pPr>
            <w:pStyle w:val="Koptekst"/>
          </w:pPr>
          <w:r>
            <w:t xml:space="preserve">Selectieleidraad </w:t>
          </w:r>
        </w:p>
        <w:p w14:paraId="742023C5" w14:textId="77777777" w:rsidR="00211EE7" w:rsidRDefault="00211EE7" w:rsidP="00211EE7">
          <w:pPr>
            <w:pStyle w:val="Koptekst"/>
          </w:pPr>
          <w:r>
            <w:t>Niet openbare procedure</w:t>
          </w:r>
        </w:p>
        <w:p w14:paraId="47EEAE4C" w14:textId="4322E1D5" w:rsidR="00136610" w:rsidRPr="00683140" w:rsidRDefault="00211EE7" w:rsidP="00136610">
          <w:pPr>
            <w:pStyle w:val="Koptekst"/>
          </w:pPr>
          <w:r>
            <w:t>Contract AI 2020-0264, Transformatie 'Zandkasteel' AICS SE</w:t>
          </w:r>
          <w:r w:rsidRPr="00683140" w:rsidDel="00211EE7">
            <w:t xml:space="preserve"> </w:t>
          </w:r>
        </w:p>
      </w:tc>
      <w:tc>
        <w:tcPr>
          <w:tcW w:w="2570" w:type="dxa"/>
          <w:tcMar>
            <w:top w:w="0" w:type="dxa"/>
            <w:left w:w="0" w:type="dxa"/>
            <w:bottom w:w="0" w:type="dxa"/>
            <w:right w:w="0" w:type="dxa"/>
          </w:tcMar>
          <w:hideMark/>
        </w:tcPr>
        <w:p w14:paraId="3F4D0A0E" w14:textId="77777777" w:rsidR="00136610" w:rsidRPr="00683140" w:rsidRDefault="00136610" w:rsidP="00211EE7">
          <w:pPr>
            <w:pStyle w:val="Koptekst"/>
          </w:pPr>
        </w:p>
      </w:tc>
    </w:tr>
  </w:tbl>
  <w:p w14:paraId="2AB7CAD9" w14:textId="77777777" w:rsidR="00136610" w:rsidRDefault="0013661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UED2VZM4CLWro/1KJ2WH27MqTe0gHwvZBXvweNerPQDdby4PcqVx9EDg6iXaj7t+XSNkJByMbRaafbkqgtuIQ==" w:salt="mmzNvTSDen0fDSC1FZZ5eA=="/>
  <w:defaultTabStop w:val="708"/>
  <w:hyphenationZone w:val="425"/>
  <w:drawingGridHorizontalSpacing w:val="105"/>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65253"/>
    <w:rsid w:val="000B46D8"/>
    <w:rsid w:val="00136610"/>
    <w:rsid w:val="00177A29"/>
    <w:rsid w:val="00200235"/>
    <w:rsid w:val="00211EE7"/>
    <w:rsid w:val="002B5524"/>
    <w:rsid w:val="0031471F"/>
    <w:rsid w:val="003B3222"/>
    <w:rsid w:val="00405B49"/>
    <w:rsid w:val="00424DED"/>
    <w:rsid w:val="00482A4F"/>
    <w:rsid w:val="00527398"/>
    <w:rsid w:val="00540196"/>
    <w:rsid w:val="00632123"/>
    <w:rsid w:val="008104C5"/>
    <w:rsid w:val="008402D9"/>
    <w:rsid w:val="009175F9"/>
    <w:rsid w:val="009761CF"/>
    <w:rsid w:val="009B0D92"/>
    <w:rsid w:val="00A03098"/>
    <w:rsid w:val="00A14104"/>
    <w:rsid w:val="00A3732E"/>
    <w:rsid w:val="00A53085"/>
    <w:rsid w:val="00AA2476"/>
    <w:rsid w:val="00B82447"/>
    <w:rsid w:val="00BD0C39"/>
    <w:rsid w:val="00BD3F1F"/>
    <w:rsid w:val="00C8678B"/>
    <w:rsid w:val="00CB2D41"/>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B25956"/>
  <w15:docId w15:val="{8EC4AF2D-7A9F-4EFB-A7CC-F3CFE08DE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semiHidden/>
    <w:unhideWhenUsed/>
    <w:rsid w:val="00CB2D4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CB2D41"/>
    <w:rPr>
      <w:rFonts w:ascii="Segoe UI" w:eastAsia="Calibri" w:hAnsi="Segoe UI" w:cs="Segoe UI"/>
      <w:sz w:val="18"/>
      <w:szCs w:val="18"/>
      <w:lang w:eastAsia="en-US"/>
    </w:rPr>
  </w:style>
  <w:style w:type="paragraph" w:styleId="Koptekst">
    <w:name w:val="header"/>
    <w:basedOn w:val="Standaard"/>
    <w:link w:val="KoptekstChar"/>
    <w:uiPriority w:val="99"/>
    <w:unhideWhenUsed/>
    <w:rsid w:val="0013661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36610"/>
    <w:rPr>
      <w:rFonts w:eastAsia="Calibri"/>
      <w:lang w:eastAsia="en-US"/>
    </w:rPr>
  </w:style>
  <w:style w:type="paragraph" w:styleId="Voettekst">
    <w:name w:val="footer"/>
    <w:basedOn w:val="Standaard"/>
    <w:link w:val="VoettekstChar"/>
    <w:unhideWhenUsed/>
    <w:rsid w:val="00136610"/>
    <w:pPr>
      <w:tabs>
        <w:tab w:val="center" w:pos="4513"/>
        <w:tab w:val="right" w:pos="9026"/>
      </w:tabs>
      <w:spacing w:line="240" w:lineRule="auto"/>
    </w:pPr>
  </w:style>
  <w:style w:type="character" w:customStyle="1" w:styleId="VoettekstChar">
    <w:name w:val="Voettekst Char"/>
    <w:basedOn w:val="Standaardalinea-lettertype"/>
    <w:link w:val="Voettekst"/>
    <w:rsid w:val="00136610"/>
    <w:rPr>
      <w:rFonts w:eastAsia="Calibri"/>
      <w:lang w:eastAsia="en-US"/>
    </w:rPr>
  </w:style>
  <w:style w:type="table" w:styleId="Tabelraster">
    <w:name w:val="Table Grid"/>
    <w:basedOn w:val="Standaardtabel"/>
    <w:uiPriority w:val="59"/>
    <w:rsid w:val="00136610"/>
    <w:pPr>
      <w:spacing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C867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gemeen"/>
          <w:gallery w:val="placeholder"/>
        </w:category>
        <w:types>
          <w:type w:val="bbPlcHdr"/>
        </w:types>
        <w:behaviors>
          <w:behavior w:val="content"/>
        </w:behaviors>
        <w:guid w:val="{2C572864-375B-492E-AF1D-13E4CB3FC5C8}"/>
      </w:docPartPr>
      <w:docPartBody>
        <w:p w:rsidR="00CA7C31" w:rsidRDefault="005864E6">
          <w:r w:rsidRPr="0088181F">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E6"/>
    <w:rsid w:val="005864E6"/>
    <w:rsid w:val="00CA7C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864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AE53D0F76268EA40BE2A6E55294F3E89" ma:contentTypeVersion="6" ma:contentTypeDescription="Nieuw tekstdocument" ma:contentTypeScope="" ma:versionID="bef6fd77c4e40817130c779b440543b9">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targetNamespace="http://schemas.microsoft.com/office/2006/metadata/properties" ma:root="true" ma:fieldsID="5e3b5c0a7153c31bbd5321c87ded4f49" ns2:_="" ns3:_="" ns4:_="" ns5:_="">
    <xsd:import namespace="8e4831cc-e922-4902-8a5b-6728a426b330"/>
    <xsd:import namespace="24208f1f-3bb4-4eaf-b5c9-ce49ab2d3c99"/>
    <xsd:import namespace="d89e6b0f-8492-4ef2-98aa-3cbcb5f453d1"/>
    <xsd:import namespace="c240a158-e83d-4ca8-a1ab-448c5bb1d0f2"/>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84c4c62d-4576-4090-9dea-d78f366d602f}" ma:internalName="TaxCatchAll" ma:showField="CatchAllData" ma:web="d2a22917-e548-4732-b177-470a2f0ca9de">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84c4c62d-4576-4090-9dea-d78f366d602f}" ma:internalName="TaxCatchAllLabel" ma:readOnly="true" ma:showField="CatchAllDataLabel" ma:web="d2a22917-e548-4732-b177-470a2f0ca9de">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bf109496-d0c2-46b9-9a52-e807558d28d6}" ma:internalName="Subdossier" ma:readOnly="false" ma:showField="Title" ma:web="d2a22917-e548-4732-b177-470a2f0ca9de">
      <xsd:simpleType>
        <xsd:restriction base="dms:Lookup"/>
      </xsd:simpleType>
    </xsd:element>
    <xsd:element name="Trefwoord" ma:index="34" nillable="true" ma:displayName="Trefwoord" ma:list="{0eab1429-453d-4125-9ade-864fa3fa0981}" ma:internalName="Trefwoord" ma:showField="Title" ma:web="d2a22917-e548-4732-b177-470a2f0ca9de">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8d36b82f-567a-46c8-8c3e-a1b7614c807d}" ma:internalName="Subcategorie" ma:showField="Title" ma:web="d2a22917-e548-4732-b177-470a2f0ca9d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1acaafb-750c-4244-a911-b702e7bd8d90" ContentTypeId="0x010100A43BF51D1C39A442B0DC53312CB36ACA"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Vertrouwelijkheid xmlns="d89e6b0f-8492-4ef2-98aa-3cbcb5f453d1">Kabinet</Vertrouwelijkheid>
    <OpdrachtgeverTaxHTField0 xmlns="c240a158-e83d-4ca8-a1ab-448c5bb1d0f2">
      <Terms xmlns="http://schemas.microsoft.com/office/infopath/2007/PartnerControls">
        <TermInfo xmlns="http://schemas.microsoft.com/office/infopath/2007/PartnerControls">
          <TermName xmlns="http://schemas.microsoft.com/office/infopath/2007/PartnerControls">A.V.V. Zeeburgia</TermName>
          <TermId xmlns="http://schemas.microsoft.com/office/infopath/2007/PartnerControls">824d6294-4579-4b47-a5b0-c3d4bfbcf083</TermId>
        </TermInfo>
      </Terms>
    </Opdrachtgever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ThemaTaxHTField0 xmlns="24208f1f-3bb4-4eaf-b5c9-ce49ab2d3c99">
      <Terms xmlns="http://schemas.microsoft.com/office/infopath/2007/PartnerControls"/>
    </ThemaTaxHTField0>
    <DocumentthemaTaxHTField0 xmlns="c240a158-e83d-4ca8-a1ab-448c5bb1d0f2">
      <Terms xmlns="http://schemas.microsoft.com/office/infopath/2007/PartnerControls"/>
    </DocumentthemaTaxHTField0>
    <TaxCatchAll xmlns="8e4831cc-e922-4902-8a5b-6728a426b330">
      <Value>5</Value>
      <Value>4</Value>
      <Value>3</Value>
      <Value>2</Value>
    </TaxCatchAll>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PMB Amsterdam Bouw Site WebTemplate</Projectomschrijving>
    <DocumentlabelPMBTaxHTField0 xmlns="8e4831cc-e922-4902-8a5b-6728a426b330">
      <Terms xmlns="http://schemas.microsoft.com/office/infopath/2007/PartnerControls"/>
    </DocumentlabelPMBTaxHTField0>
    <Projectnaam xmlns="d89e6b0f-8492-4ef2-98aa-3cbcb5f453d1">AICS South East</Projectnaam>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Subdossier xmlns="8e4831cc-e922-4902-8a5b-6728a426b330" xsi:nil="true"/>
    <Basisdocument xmlns="24208f1f-3bb4-4eaf-b5c9-ce49ab2d3c99">false</Basisdocument>
    <Trefwoord xmlns="8e4831cc-e922-4902-8a5b-6728a426b330"/>
    <Projectnummer xmlns="d89e6b0f-8492-4ef2-98aa-3cbcb5f453d1" xsi:nil="true"/>
    <Subcategorie xmlns="8e4831cc-e922-4902-8a5b-6728a426b33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A0C46-D401-4BD0-85BC-E512E4DA8477}"/>
</file>

<file path=customXml/itemProps2.xml><?xml version="1.0" encoding="utf-8"?>
<ds:datastoreItem xmlns:ds="http://schemas.openxmlformats.org/officeDocument/2006/customXml" ds:itemID="{5A3B0840-0ED7-4F6C-8A95-5E289FD14D94}"/>
</file>

<file path=customXml/itemProps3.xml><?xml version="1.0" encoding="utf-8"?>
<ds:datastoreItem xmlns:ds="http://schemas.openxmlformats.org/officeDocument/2006/customXml" ds:itemID="{65EE4F02-A419-4264-9AF0-5D23E6714626}"/>
</file>

<file path=customXml/itemProps4.xml><?xml version="1.0" encoding="utf-8"?>
<ds:datastoreItem xmlns:ds="http://schemas.openxmlformats.org/officeDocument/2006/customXml" ds:itemID="{028B151F-018C-4981-8921-0E6B683A72F3}"/>
</file>

<file path=customXml/itemProps5.xml><?xml version="1.0" encoding="utf-8"?>
<ds:datastoreItem xmlns:ds="http://schemas.openxmlformats.org/officeDocument/2006/customXml" ds:itemID="{554B7BC7-D482-4339-AD52-C8F9D355A05F}"/>
</file>

<file path=customXml/itemProps6.xml><?xml version="1.0" encoding="utf-8"?>
<ds:datastoreItem xmlns:ds="http://schemas.openxmlformats.org/officeDocument/2006/customXml" ds:itemID="{292D1C28-0D84-471B-BBD5-E6FBA527463A}"/>
</file>

<file path=docProps/app.xml><?xml version="1.0" encoding="utf-8"?>
<Properties xmlns="http://schemas.openxmlformats.org/officeDocument/2006/extended-properties" xmlns:vt="http://schemas.openxmlformats.org/officeDocument/2006/docPropsVTypes">
  <Template>Normal.dotm</Template>
  <TotalTime>51</TotalTime>
  <Pages>1</Pages>
  <Words>217</Words>
  <Characters>1197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Valentijn, Lukas</cp:lastModifiedBy>
  <cp:revision>11</cp:revision>
  <cp:lastPrinted>2020-12-21T08:31:00Z</cp:lastPrinted>
  <dcterms:created xsi:type="dcterms:W3CDTF">2019-07-10T09:04:00Z</dcterms:created>
  <dcterms:modified xsi:type="dcterms:W3CDTF">2021-01-20T11:54:00Z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drachtgever">
    <vt:lpwstr>3;#A.V.V. Zeeburgia|824d6294-4579-4b47-a5b0-c3d4bfbcf083</vt:lpwstr>
  </property>
  <property fmtid="{D5CDD505-2E9C-101B-9397-08002B2CF9AE}" pid="3" name="Projectlocatie">
    <vt:lpwstr>5;#Amsterdam|adbe134c-bf4e-4f23-9e83-f44da7add0a6</vt:lpwstr>
  </property>
  <property fmtid="{D5CDD505-2E9C-101B-9397-08002B2CF9AE}" pid="4" name="Projectstatus">
    <vt:lpwstr>4;#Uitvoering|cbf6b336-1d0b-4374-a4c6-4c5f7e693613</vt:lpwstr>
  </property>
  <property fmtid="{D5CDD505-2E9C-101B-9397-08002B2CF9AE}" pid="5" name="Thema">
    <vt:lpwstr/>
  </property>
  <property fmtid="{D5CDD505-2E9C-101B-9397-08002B2CF9AE}" pid="6" name="ContentTypeId">
    <vt:lpwstr>0x010100A43BF51D1C39A442B0DC53312CB36ACA2C00AE53D0F76268EA40BE2A6E55294F3E89</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ies>
</file>